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ADFB3" w14:textId="71E50E56" w:rsidR="00583EA0" w:rsidRDefault="007B1D5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M</w:t>
      </w:r>
      <w:r w:rsidR="00583EA0">
        <w:t>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D4BF86" w14:textId="77777777" w:rsidR="00583EA0" w:rsidRDefault="00583EA0" w:rsidP="00583EA0">
      <w:r>
        <w:t>De grijze teksten met toelichting in de gele velden dienen te worden vervangen door invullingen van de gegadigde.</w:t>
      </w:r>
    </w:p>
    <w:p w14:paraId="67C46E4A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1BCA092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B5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9551" w14:textId="77777777" w:rsidR="00583EA0" w:rsidRDefault="00583EA0">
            <w:r>
              <w:t>Inschrijver</w:t>
            </w:r>
          </w:p>
        </w:tc>
      </w:tr>
      <w:tr w:rsidR="00583EA0" w14:paraId="1FD7222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4CD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DF19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8C099B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5D000A5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365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9154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79728A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FDA8C1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FD8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08C6" w14:textId="77777777" w:rsidR="00583EA0" w:rsidRDefault="00583EA0">
            <w:r>
              <w:t xml:space="preserve">Referentieproject </w:t>
            </w:r>
          </w:p>
        </w:tc>
      </w:tr>
      <w:tr w:rsidR="00583EA0" w14:paraId="3366E80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1BD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B344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4D2A9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791D68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F95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38EF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53DB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EFE228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55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DF47" w14:textId="77777777" w:rsidR="00583EA0" w:rsidRDefault="00583EA0">
            <w:r>
              <w:t>Referentie heeft betrekking op:</w:t>
            </w:r>
          </w:p>
          <w:p w14:paraId="4FE69250" w14:textId="77777777" w:rsidR="00583EA0" w:rsidRDefault="00583EA0">
            <w:r>
              <w:t xml:space="preserve"> </w:t>
            </w:r>
          </w:p>
          <w:p w14:paraId="5B87FA0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5245C85" w14:textId="1C2DBBDC" w:rsidR="00583EA0" w:rsidRDefault="00583EA0">
            <w:r>
              <w:sym w:font="Wingdings" w:char="F06F"/>
            </w:r>
            <w:r>
              <w:t xml:space="preserve">  Kerncompetentie </w:t>
            </w:r>
            <w:r w:rsidR="00CD5A28">
              <w:t>1</w:t>
            </w:r>
          </w:p>
        </w:tc>
      </w:tr>
      <w:tr w:rsidR="00583EA0" w14:paraId="3FD0C0A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297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D40D" w14:textId="77777777" w:rsidR="00583EA0" w:rsidRDefault="00583EA0">
            <w:r>
              <w:t>Naam en adres opdrachtgever:</w:t>
            </w:r>
          </w:p>
        </w:tc>
      </w:tr>
      <w:tr w:rsidR="00583EA0" w14:paraId="1A862A0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916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ED1E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AF63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57921D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622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590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572858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50460F1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63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D09A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BE50E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4B328728" w14:textId="77777777" w:rsidR="00583EA0" w:rsidRDefault="00583EA0">
            <w:pPr>
              <w:rPr>
                <w:highlight w:val="lightGray"/>
              </w:rPr>
            </w:pPr>
          </w:p>
          <w:p w14:paraId="6C77F02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49C66E3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0D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5700" w14:textId="77777777" w:rsidR="00583EA0" w:rsidRDefault="00583EA0">
            <w:r>
              <w:t>Nadere informatie referentieproject</w:t>
            </w:r>
          </w:p>
        </w:tc>
      </w:tr>
      <w:tr w:rsidR="00583EA0" w14:paraId="57B413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92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9E4E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14EE9F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1B722AC2" w14:textId="77777777" w:rsidR="00583EA0" w:rsidRDefault="00583EA0">
            <w:pPr>
              <w:rPr>
                <w:highlight w:val="lightGray"/>
              </w:rPr>
            </w:pPr>
          </w:p>
          <w:p w14:paraId="05DF044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16F2B37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AD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A96F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B53BFD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E2AD36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78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0730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410A8D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53FEAA0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8AA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1503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B1306F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09B974A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1A2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BEBC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4AF07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7C69DC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25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C34F" w14:textId="77777777" w:rsidR="00583EA0" w:rsidRDefault="00583EA0">
            <w:r>
              <w:t>Datum van oplevering</w:t>
            </w:r>
          </w:p>
          <w:p w14:paraId="56C974A8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98D2B6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24DDA91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9FBE3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507B60" w14:textId="77777777" w:rsidR="00583EA0" w:rsidRDefault="00583EA0">
            <w:r>
              <w:t>Contractvorm:</w:t>
            </w:r>
          </w:p>
          <w:p w14:paraId="1A99EB58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E63D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370AFC5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AD3D2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F102B42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A5842E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22AF0DD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7F9BC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88ED87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0D16A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1E08623D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67333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6249229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407E5D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4E3402EE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36F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48C9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B1F0A3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40D850A7" w14:textId="77777777" w:rsidR="00583EA0" w:rsidRDefault="00583EA0">
            <w:pPr>
              <w:rPr>
                <w:highlight w:val="lightGray"/>
              </w:rPr>
            </w:pPr>
          </w:p>
          <w:p w14:paraId="459ADAA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60C222A9" w14:textId="77777777" w:rsidR="00583EA0" w:rsidRDefault="00583EA0">
            <w:pPr>
              <w:rPr>
                <w:highlight w:val="lightGray"/>
              </w:rPr>
            </w:pPr>
          </w:p>
          <w:p w14:paraId="12B894E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C614F16" w14:textId="77777777" w:rsidR="00583EA0" w:rsidRDefault="00583EA0" w:rsidP="00583EA0">
      <w:pPr>
        <w:pStyle w:val="colofontitel"/>
      </w:pPr>
    </w:p>
    <w:p w14:paraId="3E5C683A" w14:textId="77777777" w:rsidR="00F7393F" w:rsidRDefault="00F7393F" w:rsidP="00F7393F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F7393F" w14:paraId="083F500A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578D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BE4C" w14:textId="77777777" w:rsidR="00F7393F" w:rsidRDefault="00F7393F" w:rsidP="00D001FF">
            <w:r>
              <w:t>Inschrijver</w:t>
            </w:r>
          </w:p>
        </w:tc>
      </w:tr>
      <w:tr w:rsidR="00F7393F" w14:paraId="1CDD0A99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ECB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C6AB" w14:textId="77777777" w:rsidR="00F7393F" w:rsidRDefault="00F7393F" w:rsidP="00D001FF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3F70F5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F7393F" w14:paraId="72FB7AE5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4DC6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8404" w14:textId="77777777" w:rsidR="00F7393F" w:rsidRDefault="00F7393F" w:rsidP="00D001FF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855431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F7393F" w14:paraId="0930F4EC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8BA5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E5" w14:textId="77777777" w:rsidR="00F7393F" w:rsidRDefault="00F7393F" w:rsidP="00D001FF">
            <w:r>
              <w:t xml:space="preserve">Referentieproject </w:t>
            </w:r>
          </w:p>
        </w:tc>
      </w:tr>
      <w:tr w:rsidR="00F7393F" w14:paraId="3FBEFC25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B79C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A628" w14:textId="77777777" w:rsidR="00F7393F" w:rsidRDefault="00F7393F" w:rsidP="00D001FF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1F2EEC6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F7393F" w14:paraId="76D0525F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598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BD01" w14:textId="77777777" w:rsidR="00F7393F" w:rsidRDefault="00F7393F" w:rsidP="00D001FF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769F77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F7393F" w14:paraId="31F168E6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04EB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6F55" w14:textId="77777777" w:rsidR="00F7393F" w:rsidRDefault="00F7393F" w:rsidP="00D001FF">
            <w:r>
              <w:t>Referentie heeft betrekking op:</w:t>
            </w:r>
          </w:p>
          <w:p w14:paraId="6B1DE00D" w14:textId="77777777" w:rsidR="00F7393F" w:rsidRDefault="00F7393F" w:rsidP="00D001FF">
            <w:r>
              <w:t xml:space="preserve"> </w:t>
            </w:r>
          </w:p>
          <w:p w14:paraId="74293A32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AA8A85" w14:textId="402BBA0F" w:rsidR="00F7393F" w:rsidRDefault="00F7393F" w:rsidP="00D001FF">
            <w:r>
              <w:sym w:font="Wingdings" w:char="F06F"/>
            </w:r>
            <w:r>
              <w:t xml:space="preserve">  Kerncompetentie</w:t>
            </w:r>
            <w:r w:rsidR="00CD5A28">
              <w:t xml:space="preserve"> 2</w:t>
            </w:r>
          </w:p>
          <w:p w14:paraId="6EFB18C0" w14:textId="17744F2A" w:rsidR="00F7393F" w:rsidRDefault="00F7393F" w:rsidP="00D001FF"/>
        </w:tc>
      </w:tr>
      <w:tr w:rsidR="00F7393F" w14:paraId="78301C2B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0FCE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19EC" w14:textId="77777777" w:rsidR="00F7393F" w:rsidRDefault="00F7393F" w:rsidP="00D001FF">
            <w:r>
              <w:t>Naam en adres opdrachtgever:</w:t>
            </w:r>
          </w:p>
        </w:tc>
      </w:tr>
      <w:tr w:rsidR="00F7393F" w14:paraId="18927F57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889E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FDED" w14:textId="77777777" w:rsidR="00F7393F" w:rsidRDefault="00F7393F" w:rsidP="00D001FF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882F7D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F7393F" w14:paraId="36B613A0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789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0ED2" w14:textId="77777777" w:rsidR="00F7393F" w:rsidRDefault="00F7393F" w:rsidP="00D001FF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797625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F7393F" w14:paraId="53DEFE50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515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75F1" w14:textId="77777777" w:rsidR="00F7393F" w:rsidRDefault="00F7393F" w:rsidP="00D001FF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F0D8B0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59C3CDF" w14:textId="77777777" w:rsidR="00F7393F" w:rsidRDefault="00F7393F" w:rsidP="00D001FF">
            <w:pPr>
              <w:rPr>
                <w:highlight w:val="lightGray"/>
              </w:rPr>
            </w:pPr>
          </w:p>
          <w:p w14:paraId="05D83E69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F7393F" w14:paraId="0E0D973B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76F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C508" w14:textId="77777777" w:rsidR="00F7393F" w:rsidRDefault="00F7393F" w:rsidP="00D001FF">
            <w:r>
              <w:t>Nadere informatie referentieproject</w:t>
            </w:r>
          </w:p>
        </w:tc>
      </w:tr>
      <w:tr w:rsidR="00F7393F" w14:paraId="6F805275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6550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6E59" w14:textId="77777777" w:rsidR="00F7393F" w:rsidRDefault="00F7393F" w:rsidP="00D001FF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2C46B1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52A0BF87" w14:textId="77777777" w:rsidR="00F7393F" w:rsidRDefault="00F7393F" w:rsidP="00D001FF">
            <w:pPr>
              <w:rPr>
                <w:highlight w:val="lightGray"/>
              </w:rPr>
            </w:pPr>
          </w:p>
          <w:p w14:paraId="7BE085F7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F7393F" w14:paraId="61C91616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4AEA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C8F3" w14:textId="77777777" w:rsidR="00F7393F" w:rsidRDefault="00F7393F" w:rsidP="00D001FF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ABFF93A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F7393F" w14:paraId="47FFE017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3908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EF73" w14:textId="77777777" w:rsidR="00F7393F" w:rsidRDefault="00F7393F" w:rsidP="00D001FF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4FFF3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F7393F" w14:paraId="321E6C99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A1DB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1DAE" w14:textId="77777777" w:rsidR="00F7393F" w:rsidRDefault="00F7393F" w:rsidP="00D001FF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E399538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F7393F" w14:paraId="51DB2486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E8BF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C5F3" w14:textId="77777777" w:rsidR="00F7393F" w:rsidRDefault="00F7393F" w:rsidP="00D001FF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DC7B798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F7393F" w14:paraId="64257B51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0E81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54C" w14:textId="77777777" w:rsidR="00F7393F" w:rsidRDefault="00F7393F" w:rsidP="00D001FF">
            <w:r>
              <w:t>Datum van oplevering</w:t>
            </w:r>
          </w:p>
          <w:p w14:paraId="666CE6CE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DF50A3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F7393F" w14:paraId="21572B0E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F8C73E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004FD1" w14:textId="77777777" w:rsidR="00F7393F" w:rsidRDefault="00F7393F" w:rsidP="00D001FF">
            <w:r>
              <w:t>Contractvorm:</w:t>
            </w:r>
          </w:p>
          <w:p w14:paraId="0A02EAE8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FA81ED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F7393F" w14:paraId="4A0FA268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1B7647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095527E" w14:textId="77777777" w:rsidR="00F7393F" w:rsidRDefault="00F7393F" w:rsidP="00D001FF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B8A774D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F7393F" w14:paraId="60230838" w14:textId="77777777" w:rsidTr="00D001FF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D65D07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BBA8F0" w14:textId="77777777" w:rsidR="00F7393F" w:rsidRDefault="00F7393F" w:rsidP="00D001FF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4CDF65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F7393F" w14:paraId="27983B89" w14:textId="77777777" w:rsidTr="00D001F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FF4714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E5691F8" w14:textId="77777777" w:rsidR="00F7393F" w:rsidRDefault="00F7393F" w:rsidP="00D001FF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A2AD0C8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F7393F" w14:paraId="0A70176E" w14:textId="77777777" w:rsidTr="00D001F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B710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8E71" w14:textId="77777777" w:rsidR="00F7393F" w:rsidRDefault="00F7393F" w:rsidP="00D001FF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8C476A5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44085981" w14:textId="77777777" w:rsidR="00F7393F" w:rsidRDefault="00F7393F" w:rsidP="00D001FF">
            <w:pPr>
              <w:rPr>
                <w:highlight w:val="lightGray"/>
              </w:rPr>
            </w:pPr>
          </w:p>
          <w:p w14:paraId="0F5E813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37908655" w14:textId="77777777" w:rsidR="00F7393F" w:rsidRDefault="00F7393F" w:rsidP="00D001FF">
            <w:pPr>
              <w:rPr>
                <w:highlight w:val="lightGray"/>
              </w:rPr>
            </w:pPr>
          </w:p>
          <w:p w14:paraId="3E7E32CF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093F7D7A" w14:textId="77777777" w:rsidR="00F7393F" w:rsidRDefault="00F7393F" w:rsidP="00F7393F">
      <w:pPr>
        <w:pStyle w:val="colofontitel"/>
      </w:pPr>
    </w:p>
    <w:p w14:paraId="7FC8FD3D" w14:textId="77777777" w:rsidR="00F7393F" w:rsidRDefault="00F7393F" w:rsidP="00F7393F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F7393F" w14:paraId="3C3B28C2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FEFA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935D" w14:textId="77777777" w:rsidR="00F7393F" w:rsidRDefault="00F7393F" w:rsidP="00D001FF">
            <w:r>
              <w:t>Inschrijver</w:t>
            </w:r>
          </w:p>
        </w:tc>
      </w:tr>
      <w:tr w:rsidR="00F7393F" w14:paraId="493F0BA7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960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6BFA" w14:textId="77777777" w:rsidR="00F7393F" w:rsidRDefault="00F7393F" w:rsidP="00D001FF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E5496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F7393F" w14:paraId="13BE3FDA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E7E7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416A" w14:textId="77777777" w:rsidR="00F7393F" w:rsidRDefault="00F7393F" w:rsidP="00D001FF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F157B3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F7393F" w14:paraId="241E8D3E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F29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9DE1" w14:textId="77777777" w:rsidR="00F7393F" w:rsidRDefault="00F7393F" w:rsidP="00D001FF">
            <w:r>
              <w:t xml:space="preserve">Referentieproject </w:t>
            </w:r>
          </w:p>
        </w:tc>
      </w:tr>
      <w:tr w:rsidR="00F7393F" w14:paraId="4E2C4DD8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4875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8E8A" w14:textId="77777777" w:rsidR="00F7393F" w:rsidRDefault="00F7393F" w:rsidP="00D001FF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761C67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F7393F" w14:paraId="18A85CC3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3AAE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D0AC" w14:textId="77777777" w:rsidR="00F7393F" w:rsidRDefault="00F7393F" w:rsidP="00D001FF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0F81773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F7393F" w14:paraId="47777A13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7158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1E8" w14:textId="77777777" w:rsidR="00F7393F" w:rsidRDefault="00F7393F" w:rsidP="00D001FF">
            <w:r>
              <w:t>Referentie heeft betrekking op:</w:t>
            </w:r>
          </w:p>
          <w:p w14:paraId="39ADD8F4" w14:textId="77777777" w:rsidR="00F7393F" w:rsidRDefault="00F7393F" w:rsidP="00D001FF">
            <w:r>
              <w:t xml:space="preserve"> </w:t>
            </w:r>
          </w:p>
          <w:p w14:paraId="5D68E0E8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AE67DDF" w14:textId="6EDFF786" w:rsidR="00F7393F" w:rsidRDefault="00F7393F" w:rsidP="00F7393F">
            <w:r>
              <w:sym w:font="Wingdings" w:char="F06F"/>
            </w:r>
            <w:r>
              <w:t xml:space="preserve">  Kerncompetentie </w:t>
            </w:r>
            <w:r w:rsidR="00CD5A28">
              <w:t>3</w:t>
            </w:r>
          </w:p>
        </w:tc>
      </w:tr>
      <w:tr w:rsidR="00F7393F" w14:paraId="570774BF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0F3B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2C98" w14:textId="77777777" w:rsidR="00F7393F" w:rsidRDefault="00F7393F" w:rsidP="00D001FF">
            <w:r>
              <w:t>Naam en adres opdrachtgever:</w:t>
            </w:r>
          </w:p>
        </w:tc>
      </w:tr>
      <w:tr w:rsidR="00F7393F" w14:paraId="6117F46D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9FB3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677A" w14:textId="77777777" w:rsidR="00F7393F" w:rsidRDefault="00F7393F" w:rsidP="00D001FF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50377C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F7393F" w14:paraId="42DF319E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DB3A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33E9" w14:textId="77777777" w:rsidR="00F7393F" w:rsidRDefault="00F7393F" w:rsidP="00D001FF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5074497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F7393F" w14:paraId="64327DA6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4F4C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C25E" w14:textId="77777777" w:rsidR="00F7393F" w:rsidRDefault="00F7393F" w:rsidP="00D001FF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5A6CF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613DB68" w14:textId="77777777" w:rsidR="00F7393F" w:rsidRDefault="00F7393F" w:rsidP="00D001FF">
            <w:pPr>
              <w:rPr>
                <w:highlight w:val="lightGray"/>
              </w:rPr>
            </w:pPr>
          </w:p>
          <w:p w14:paraId="22D51926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F7393F" w14:paraId="7873F821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4803" w14:textId="77777777" w:rsidR="00F7393F" w:rsidRDefault="00F7393F" w:rsidP="00D001F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547C" w14:textId="77777777" w:rsidR="00F7393F" w:rsidRDefault="00F7393F" w:rsidP="00D001FF">
            <w:r>
              <w:t>Nadere informatie referentieproject</w:t>
            </w:r>
          </w:p>
        </w:tc>
      </w:tr>
      <w:tr w:rsidR="00F7393F" w14:paraId="660EFAEF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04B9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F510" w14:textId="77777777" w:rsidR="00F7393F" w:rsidRDefault="00F7393F" w:rsidP="00D001FF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83E4811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385FAB8A" w14:textId="77777777" w:rsidR="00F7393F" w:rsidRDefault="00F7393F" w:rsidP="00D001FF">
            <w:pPr>
              <w:rPr>
                <w:highlight w:val="lightGray"/>
              </w:rPr>
            </w:pPr>
          </w:p>
          <w:p w14:paraId="49448E2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F7393F" w14:paraId="368EE37E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9191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5358" w14:textId="77777777" w:rsidR="00F7393F" w:rsidRDefault="00F7393F" w:rsidP="00D001FF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3857D9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F7393F" w14:paraId="330952E6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370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2148" w14:textId="77777777" w:rsidR="00F7393F" w:rsidRDefault="00F7393F" w:rsidP="00D001FF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8DBFF1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F7393F" w14:paraId="56013570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0CF0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FC53" w14:textId="77777777" w:rsidR="00F7393F" w:rsidRDefault="00F7393F" w:rsidP="00D001FF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A96CB48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F7393F" w14:paraId="6FAB3988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F0F1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0C91" w14:textId="77777777" w:rsidR="00F7393F" w:rsidRDefault="00F7393F" w:rsidP="00D001FF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079E74C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F7393F" w14:paraId="235B128C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F7F7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8564" w14:textId="77777777" w:rsidR="00F7393F" w:rsidRDefault="00F7393F" w:rsidP="00D001FF">
            <w:r>
              <w:t>Datum van oplevering</w:t>
            </w:r>
          </w:p>
          <w:p w14:paraId="66E50BD1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C033D7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F7393F" w14:paraId="5185EFC8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E33D6D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B8841E" w14:textId="77777777" w:rsidR="00F7393F" w:rsidRDefault="00F7393F" w:rsidP="00D001FF">
            <w:r>
              <w:t>Contractvorm:</w:t>
            </w:r>
          </w:p>
          <w:p w14:paraId="38B1671D" w14:textId="77777777" w:rsidR="00F7393F" w:rsidRDefault="00F7393F" w:rsidP="00D001F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CD92D0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F7393F" w14:paraId="7A364D11" w14:textId="77777777" w:rsidTr="00D001F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4CAAAB" w14:textId="77777777" w:rsidR="00F7393F" w:rsidRDefault="00F7393F" w:rsidP="00D001F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A3C21E4" w14:textId="77777777" w:rsidR="00F7393F" w:rsidRDefault="00F7393F" w:rsidP="00D001FF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ECCB0B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F7393F" w14:paraId="7B058D84" w14:textId="77777777" w:rsidTr="00D001FF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3790D8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BC7820" w14:textId="77777777" w:rsidR="00F7393F" w:rsidRDefault="00F7393F" w:rsidP="00D001FF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F592C4E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F7393F" w14:paraId="66856698" w14:textId="77777777" w:rsidTr="00D001F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12F159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4C1A87E" w14:textId="77777777" w:rsidR="00F7393F" w:rsidRDefault="00F7393F" w:rsidP="00D001FF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69B65B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F7393F" w14:paraId="696EB030" w14:textId="77777777" w:rsidTr="00D001F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57F" w14:textId="77777777" w:rsidR="00F7393F" w:rsidRDefault="00F7393F" w:rsidP="00D001F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41C7" w14:textId="77777777" w:rsidR="00F7393F" w:rsidRDefault="00F7393F" w:rsidP="00D001FF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D4C4490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1EF16E9" w14:textId="77777777" w:rsidR="00F7393F" w:rsidRDefault="00F7393F" w:rsidP="00D001FF">
            <w:pPr>
              <w:rPr>
                <w:highlight w:val="lightGray"/>
              </w:rPr>
            </w:pPr>
          </w:p>
          <w:p w14:paraId="2C4ED73D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67A41CE5" w14:textId="77777777" w:rsidR="00F7393F" w:rsidRDefault="00F7393F" w:rsidP="00D001FF">
            <w:pPr>
              <w:rPr>
                <w:highlight w:val="lightGray"/>
              </w:rPr>
            </w:pPr>
          </w:p>
          <w:p w14:paraId="1DF55FF3" w14:textId="77777777" w:rsidR="00F7393F" w:rsidRDefault="00F7393F" w:rsidP="00D001F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566A0325" w14:textId="77777777" w:rsidR="00F7393F" w:rsidRDefault="00F7393F" w:rsidP="00F7393F">
      <w:pPr>
        <w:pStyle w:val="colofontitel"/>
      </w:pPr>
    </w:p>
    <w:p w14:paraId="3C0776E3" w14:textId="77777777" w:rsidR="00F7393F" w:rsidRDefault="00F7393F" w:rsidP="00F7393F"/>
    <w:p w14:paraId="63BD72BB" w14:textId="77777777" w:rsidR="00F7393F" w:rsidRDefault="00F7393F" w:rsidP="00F7393F"/>
    <w:sectPr w:rsidR="00F7393F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6984067">
    <w:abstractNumId w:val="0"/>
  </w:num>
  <w:num w:numId="2" w16cid:durableId="1354695882">
    <w:abstractNumId w:val="3"/>
  </w:num>
  <w:num w:numId="3" w16cid:durableId="410280140">
    <w:abstractNumId w:val="7"/>
  </w:num>
  <w:num w:numId="4" w16cid:durableId="2056544641">
    <w:abstractNumId w:val="6"/>
  </w:num>
  <w:num w:numId="5" w16cid:durableId="273288760">
    <w:abstractNumId w:val="0"/>
  </w:num>
  <w:num w:numId="6" w16cid:durableId="1021279454">
    <w:abstractNumId w:val="2"/>
  </w:num>
  <w:num w:numId="7" w16cid:durableId="90325821">
    <w:abstractNumId w:val="5"/>
  </w:num>
  <w:num w:numId="8" w16cid:durableId="315649127">
    <w:abstractNumId w:val="4"/>
  </w:num>
  <w:num w:numId="9" w16cid:durableId="300885362">
    <w:abstractNumId w:val="7"/>
  </w:num>
  <w:num w:numId="10" w16cid:durableId="2110000638">
    <w:abstractNumId w:val="6"/>
  </w:num>
  <w:num w:numId="11" w16cid:durableId="1659570842">
    <w:abstractNumId w:val="6"/>
  </w:num>
  <w:num w:numId="12" w16cid:durableId="1781950166">
    <w:abstractNumId w:val="6"/>
  </w:num>
  <w:num w:numId="13" w16cid:durableId="45027880">
    <w:abstractNumId w:val="6"/>
  </w:num>
  <w:num w:numId="14" w16cid:durableId="865828236">
    <w:abstractNumId w:val="6"/>
  </w:num>
  <w:num w:numId="15" w16cid:durableId="1493519376">
    <w:abstractNumId w:val="6"/>
  </w:num>
  <w:num w:numId="16" w16cid:durableId="8261638">
    <w:abstractNumId w:val="6"/>
  </w:num>
  <w:num w:numId="17" w16cid:durableId="41759581">
    <w:abstractNumId w:val="6"/>
  </w:num>
  <w:num w:numId="18" w16cid:durableId="371882679">
    <w:abstractNumId w:val="6"/>
  </w:num>
  <w:num w:numId="19" w16cid:durableId="1772360471">
    <w:abstractNumId w:val="4"/>
  </w:num>
  <w:num w:numId="20" w16cid:durableId="757286415">
    <w:abstractNumId w:val="7"/>
  </w:num>
  <w:num w:numId="21" w16cid:durableId="181096950">
    <w:abstractNumId w:val="0"/>
  </w:num>
  <w:num w:numId="22" w16cid:durableId="795493249">
    <w:abstractNumId w:val="2"/>
  </w:num>
  <w:num w:numId="23" w16cid:durableId="150603217">
    <w:abstractNumId w:val="5"/>
  </w:num>
  <w:num w:numId="24" w16cid:durableId="1116412586">
    <w:abstractNumId w:val="0"/>
  </w:num>
  <w:num w:numId="25" w16cid:durableId="429200882">
    <w:abstractNumId w:val="0"/>
  </w:num>
  <w:num w:numId="26" w16cid:durableId="884826794">
    <w:abstractNumId w:val="0"/>
  </w:num>
  <w:num w:numId="27" w16cid:durableId="17960959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6C2FE8"/>
    <w:rsid w:val="00704772"/>
    <w:rsid w:val="007B1D5D"/>
    <w:rsid w:val="008104C5"/>
    <w:rsid w:val="008402D9"/>
    <w:rsid w:val="008F3DA4"/>
    <w:rsid w:val="009175F9"/>
    <w:rsid w:val="009761CF"/>
    <w:rsid w:val="009B0D92"/>
    <w:rsid w:val="00A03098"/>
    <w:rsid w:val="00A3732E"/>
    <w:rsid w:val="00A53085"/>
    <w:rsid w:val="00BD0C39"/>
    <w:rsid w:val="00C51333"/>
    <w:rsid w:val="00CD5A28"/>
    <w:rsid w:val="00EB1492"/>
    <w:rsid w:val="00F12F0D"/>
    <w:rsid w:val="00F16E1D"/>
    <w:rsid w:val="00F7393F"/>
    <w:rsid w:val="00F961F7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0A87918"/>
  <w15:docId w15:val="{A2C0FDDB-4D2D-4A84-B5A7-F265B3E56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810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Romein, Eric</cp:lastModifiedBy>
  <cp:revision>3</cp:revision>
  <dcterms:created xsi:type="dcterms:W3CDTF">2025-12-15T11:52:00Z</dcterms:created>
  <dcterms:modified xsi:type="dcterms:W3CDTF">2025-12-15T13:11:00Z</dcterms:modified>
</cp:coreProperties>
</file>